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9623843" name="4a158180-ad5a-11ef-b81c-a1e4143889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1997663" name="4a158180-ad5a-11ef-b81c-a1e41438898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Fenster Kitt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5669201" name="91f43fa0-ad5a-11ef-8a0d-e99d1f97cf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673595" name="91f43fa0-ad5a-11ef-8a0d-e99d1f97cfb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1716274" name="caf8a750-ad5a-11ef-8f9a-535800f672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160206" name="caf8a750-ad5a-11ef-8f9a-535800f6721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Faserzementplatten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0130878" name="efa5ff30-ad5a-11ef-ad0a-e72cc0ca61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694480" name="efa5ff30-ad5a-11ef-ad0a-e72cc0ca617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Räucherofen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p>
            <w:pPr>
              <w:spacing w:before="0" w:after="0" w:line="240" w:lineRule="auto"/>
            </w:pPr>
            <w:r>
              <w:t>Brandschutztüren, -tore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807089" name="1dad2390-ad5b-11ef-a4d5-dd1773d306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565922" name="1dad2390-ad5b-11ef-a4d5-dd1773d3062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Rohrbandagen </w:t>
            </w:r>
          </w:p>
        </w:tc>
        <w:tc>
          <w:p>
            <w:pPr>
              <w:spacing w:before="0" w:after="0" w:line="240" w:lineRule="auto"/>
            </w:pPr>
            <w:r>
              <w:t>Wasserrohre </w:t>
            </w:r>
          </w:p>
        </w:tc>
        <w:tc>
          <w:p>
            <w:pPr>
              <w:spacing w:before="0" w:after="0" w:line="240" w:lineRule="auto"/>
            </w:pPr>
            <w:r>
              <w:t>Rohrbandage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6276713" name="8d484e50-ad5b-11ef-9606-afa9714293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53921" name="8d484e50-ad5b-11ef-9606-afa9714293a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1605088" name="25c13ec0-ad5d-11ef-8d9f-a30c6cf77b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728199" name="25c13ec0-ad5d-11ef-8d9f-a30c6cf77b5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 /Asbestkarton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9804931" name="9d606a00-ad5d-11ef-813f-af2ed8dd75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839534" name="9d606a00-ad5d-11ef-813f-af2ed8dd75c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VM-3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DG, OG, EG, UG</w:t>
            </w:r>
          </w:p>
          <w:p>
            <w:pPr>
              <w:spacing w:before="0" w:after="0" w:line="240" w:lineRule="auto"/>
            </w:pPr>
            <w:r>
              <w:t>Wand / Decke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Elektro Blei Röhren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5057827" name="fdd87580-ad5d-11ef-846e-e5bb2bec0f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91816" name="fdd87580-ad5d-11ef-846e-e5bb2bec0fd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 </w:t>
            </w:r>
          </w:p>
        </w:tc>
        <w:tc>
          <w:p>
            <w:pPr>
              <w:spacing w:before="0" w:after="0" w:line="240" w:lineRule="auto"/>
            </w:pPr>
            <w:r>
              <w:t>VM-4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7184404" name="1a7ad290-ad5f-11ef-9c13-83fc1d62f8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951652" name="1a7ad290-ad5f-11ef-9c13-83fc1d62f84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VM-5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WC/ Dusche / 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1936367" name="194c79d0-ad61-11ef-b610-1518ec6331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041746" name="194c79d0-ad61-11ef-b610-1518ec6331a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WC/ Dusche / 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Wanverkleidung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3441852" name="4d071f00-ad61-11ef-bf7c-ef74be44d6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6743861" name="4d071f00-ad61-11ef-bf7c-ef74be44d6f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Vorratsraum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8352605" name="eb048670-ad61-11ef-b74b-9946a190c1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574497" name="eb048670-ad61-11ef-b74b-9946a190c11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7817237" name="b67ab820-ad66-11ef-b223-b5b89f10a8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521393" name="b67ab820-ad66-11ef-b223-b5b89f10a8b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8828129" name="dfedd570-ad66-11ef-a8fe-3917d6ab01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299786" name="dfedd570-ad66-11ef-a8fe-3917d6ab01f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Wandplatten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8693685" name="193b7b20-ad67-11ef-9655-477e3f48a9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582531" name="193b7b20-ad67-11ef-9655-477e3f48a90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2386580" name="3f228b80-ad67-11ef-8eb5-d192cf94eb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368099" name="3f228b80-ad67-11ef-8eb5-d192cf94ebb6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0414544" name="641d8e30-ad67-11ef-9bb7-9f0e6d7d15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317609" name="641d8e30-ad67-11ef-9bb7-9f0e6d7d159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1178669" name="94af86b0-ad68-11ef-8fee-1529eaa7ab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672786" name="94af86b0-ad68-11ef-8fee-1529eaa7ab3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Brandschutzklappen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7583098" name="bb081d90-ad68-11ef-8ca3-8dfd5c2289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858833" name="bb081d90-ad68-11ef-8ca3-8dfd5c22895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VM-6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WC/ Dusche / 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4115854" name="29f4b8d0-ad69-11ef-9d7f-ef2813940a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235057" name="29f4b8d0-ad69-11ef-9d7f-ef2813940ad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1275785" name="64725d90-ad6a-11ef-a3b3-1f3c4df3fd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676877" name="64725d90-ad6a-11ef-a3b3-1f3c4df3fde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Chatzensteig 346, 9313 Muolen</w:t>
          </w:r>
        </w:p>
        <w:p>
          <w:pPr>
            <w:spacing w:before="0" w:after="0"/>
          </w:pPr>
          <w:r>
            <w:t>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